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2E746" w14:textId="22748029" w:rsidR="00592B16" w:rsidRPr="009C40CC" w:rsidRDefault="00592B16" w:rsidP="00592B16">
      <w:pPr>
        <w:spacing w:after="120"/>
        <w:rPr>
          <w:rFonts w:cs="V&amp;W Syntax (Adobe)"/>
          <w:b/>
          <w:bCs/>
          <w:color w:val="000000"/>
          <w:sz w:val="16"/>
          <w:szCs w:val="16"/>
          <w:lang w:val="nl-NL"/>
        </w:rPr>
      </w:pPr>
      <w:r>
        <w:rPr>
          <w:rFonts w:cs="V&amp;W Syntax (Adobe)"/>
          <w:b/>
          <w:bCs/>
          <w:color w:val="000000"/>
          <w:lang w:val="nl-NL"/>
        </w:rPr>
        <w:t xml:space="preserve">Bijlage </w:t>
      </w:r>
      <w:bookmarkStart w:id="0" w:name="_Hlk197425612"/>
      <w:r w:rsidRPr="009C40CC">
        <w:rPr>
          <w:rFonts w:cs="V&amp;W Syntax (Adobe)"/>
          <w:b/>
          <w:bCs/>
          <w:color w:val="000000"/>
          <w:lang w:val="nl-NL"/>
        </w:rPr>
        <w:t>Rekenblad BPKV</w:t>
      </w:r>
      <w:r>
        <w:rPr>
          <w:rFonts w:cs="V&amp;W Syntax (Adobe)"/>
          <w:b/>
          <w:bCs/>
          <w:color w:val="000000"/>
          <w:lang w:val="nl-NL"/>
        </w:rPr>
        <w:t xml:space="preserve"> P</w:t>
      </w:r>
      <w:r w:rsidR="00743562">
        <w:rPr>
          <w:rFonts w:cs="V&amp;W Syntax (Adobe)"/>
          <w:b/>
          <w:bCs/>
          <w:color w:val="000000"/>
          <w:lang w:val="nl-NL"/>
        </w:rPr>
        <w:t>erceel</w:t>
      </w:r>
      <w:r>
        <w:rPr>
          <w:rFonts w:cs="V&amp;W Syntax (Adobe)"/>
          <w:b/>
          <w:bCs/>
          <w:color w:val="000000"/>
          <w:lang w:val="nl-NL"/>
        </w:rPr>
        <w:t xml:space="preserve"> </w:t>
      </w:r>
      <w:r w:rsidR="00DF030B">
        <w:rPr>
          <w:rFonts w:cs="V&amp;W Syntax (Adobe)"/>
          <w:b/>
          <w:bCs/>
          <w:color w:val="000000"/>
          <w:lang w:val="nl-NL"/>
        </w:rPr>
        <w:t>D</w:t>
      </w:r>
      <w:r>
        <w:rPr>
          <w:rFonts w:cs="V&amp;W Syntax (Adobe)"/>
          <w:b/>
          <w:bCs/>
          <w:color w:val="000000"/>
          <w:lang w:val="nl-NL"/>
        </w:rPr>
        <w:t xml:space="preserve"> </w:t>
      </w:r>
      <w:r w:rsidR="00F60E7F">
        <w:rPr>
          <w:rFonts w:cs="V&amp;W Syntax (Adobe)"/>
          <w:b/>
          <w:bCs/>
          <w:color w:val="000000"/>
          <w:lang w:val="nl-NL"/>
        </w:rPr>
        <w:t>Water</w:t>
      </w:r>
      <w:r w:rsidR="006737A9" w:rsidRPr="006737A9">
        <w:rPr>
          <w:rFonts w:cs="V&amp;W Syntax (Adobe)"/>
          <w:b/>
          <w:bCs/>
          <w:color w:val="000000"/>
          <w:lang w:val="nl-NL"/>
        </w:rPr>
        <w:t xml:space="preserve">vogels </w:t>
      </w:r>
      <w:r w:rsidR="007A0DC8" w:rsidRPr="007A0DC8">
        <w:rPr>
          <w:rFonts w:cs="V&amp;W Syntax (Adobe)"/>
          <w:b/>
          <w:bCs/>
          <w:color w:val="000000"/>
          <w:lang w:val="nl-NL"/>
        </w:rPr>
        <w:t>Benedenrivierengebied</w:t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2862"/>
        <w:gridCol w:w="2726"/>
        <w:gridCol w:w="1843"/>
        <w:gridCol w:w="2091"/>
        <w:gridCol w:w="1440"/>
      </w:tblGrid>
      <w:tr w:rsidR="00592B16" w:rsidRPr="009C40CC" w14:paraId="1D5194C2" w14:textId="77777777" w:rsidTr="007D0C4B">
        <w:tc>
          <w:tcPr>
            <w:tcW w:w="3078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bookmarkEnd w:id="0"/>
          <w:p w14:paraId="690F2EEF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Criterium</w:t>
            </w:r>
          </w:p>
        </w:tc>
        <w:tc>
          <w:tcPr>
            <w:tcW w:w="2862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88841C" w14:textId="4DEFC527" w:rsidR="00592B16" w:rsidRPr="009C40CC" w:rsidRDefault="007D076C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>
              <w:rPr>
                <w:rFonts w:cs="V&amp;W Syntax (Adobe)"/>
                <w:b/>
                <w:bCs/>
                <w:color w:val="000000"/>
              </w:rPr>
              <w:t>Scoringselement</w:t>
            </w:r>
            <w:proofErr w:type="spellEnd"/>
          </w:p>
        </w:tc>
        <w:tc>
          <w:tcPr>
            <w:tcW w:w="272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40CE42" w14:textId="77777777" w:rsidR="00592B16" w:rsidRPr="009C40CC" w:rsidRDefault="00592B16" w:rsidP="003718DE">
            <w:pPr>
              <w:ind w:left="-51" w:right="-51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Maximale</w:t>
            </w:r>
            <w:proofErr w:type="spellEnd"/>
            <w:r w:rsidRPr="009C40CC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  <w:p w14:paraId="57359AA2" w14:textId="77777777" w:rsidR="00592B16" w:rsidRPr="009C40CC" w:rsidRDefault="00592B16" w:rsidP="003718DE">
            <w:pPr>
              <w:ind w:left="-51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A1ED4" w14:textId="7409EC27" w:rsidR="00592B16" w:rsidRPr="009C40CC" w:rsidRDefault="004B6EB9" w:rsidP="003718DE">
            <w:pPr>
              <w:ind w:left="-65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r>
              <w:rPr>
                <w:rFonts w:cs="V&amp;W Syntax (Adobe)"/>
                <w:b/>
                <w:bCs/>
                <w:color w:val="000000"/>
              </w:rPr>
              <w:t>Score</w:t>
            </w:r>
            <w:r w:rsidR="007D0C4B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="007D0C4B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</w:tc>
        <w:tc>
          <w:tcPr>
            <w:tcW w:w="2091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FD8D05" w14:textId="77777777" w:rsidR="00592B16" w:rsidRPr="009C40CC" w:rsidRDefault="00592B16" w:rsidP="003718DE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Behaalde</w:t>
            </w:r>
            <w:proofErr w:type="spellEnd"/>
            <w:r w:rsidRPr="009C40CC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  <w:p w14:paraId="3317E923" w14:textId="77777777" w:rsidR="00592B16" w:rsidRPr="009C40CC" w:rsidRDefault="00592B16" w:rsidP="003718DE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3757A1FB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Totalen</w:t>
            </w:r>
            <w:proofErr w:type="spellEnd"/>
          </w:p>
          <w:p w14:paraId="37EDF1DA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</w:p>
          <w:p w14:paraId="3E63FF9A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</w:tr>
      <w:tr w:rsidR="00424187" w:rsidRPr="0014778E" w14:paraId="0D0DE1D2" w14:textId="77777777" w:rsidTr="00135FD2">
        <w:trPr>
          <w:cantSplit/>
        </w:trPr>
        <w:tc>
          <w:tcPr>
            <w:tcW w:w="3078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14:paraId="5DC499D6" w14:textId="6BFA7F70" w:rsidR="00424187" w:rsidRPr="007F58A7" w:rsidRDefault="00424187" w:rsidP="00424187">
            <w:pPr>
              <w:ind w:left="228" w:hanging="228"/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</w:pP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>5.2.1</w:t>
            </w: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ab/>
            </w:r>
            <w:r w:rsidR="007F58A7" w:rsidRPr="007F58A7">
              <w:rPr>
                <w:rFonts w:asciiTheme="majorHAnsi" w:hAnsiTheme="majorHAnsi" w:cs="V&amp;W Syntax (Adobe)"/>
                <w:color w:val="000000"/>
                <w:lang w:val="nl-NL"/>
              </w:rPr>
              <w:t>Tijdig aanleveren betrouwbare inventarisaties en tellingen</w:t>
            </w:r>
            <w:r w:rsidR="007F58A7" w:rsidRPr="007F58A7">
              <w:rPr>
                <w:rStyle w:val="Verborgentekst"/>
                <w:rFonts w:asciiTheme="majorHAnsi" w:hAnsiTheme="majorHAnsi" w:cs="V&amp;W Syntax (Adobe)"/>
                <w:b w:val="0"/>
                <w:i w:val="0"/>
                <w:vanish w:val="0"/>
                <w:color w:val="000000"/>
                <w:sz w:val="18"/>
                <w:szCs w:val="18"/>
                <w:lang w:val="nl-NL"/>
              </w:rPr>
              <w:t xml:space="preserve"> </w: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begin"/>
            </w:r>
            <w:r w:rsidRPr="007F58A7">
              <w:rPr>
                <w:rStyle w:val="Verborgentekst"/>
                <w:rFonts w:asciiTheme="majorHAnsi" w:hAnsiTheme="majorHAnsi"/>
                <w:color w:val="000000"/>
                <w:sz w:val="18"/>
                <w:szCs w:val="18"/>
                <w:lang w:val="nl-NL"/>
              </w:rPr>
              <w:instrText xml:space="preserve"> FORMTEXT </w:instrTex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separate"/>
            </w:r>
            <w:r w:rsidRPr="007F58A7">
              <w:rPr>
                <w:rStyle w:val="Verborgentekst"/>
                <w:rFonts w:asciiTheme="majorHAnsi" w:hAnsiTheme="majorHAnsi"/>
                <w:noProof/>
                <w:color w:val="000000"/>
                <w:sz w:val="18"/>
                <w:szCs w:val="18"/>
                <w:lang w:val="nl-NL"/>
              </w:rPr>
              <w:t>Uitvoering</w: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A4E8BE5" w14:textId="65995F0B" w:rsidR="00424187" w:rsidRPr="005122B8" w:rsidRDefault="0042418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 w:rsidRPr="005122B8">
              <w:rPr>
                <w:lang w:val="nl-NL"/>
              </w:rPr>
              <w:t xml:space="preserve">1. </w:t>
            </w:r>
            <w:r w:rsidR="007F58A7" w:rsidRPr="007F58A7">
              <w:rPr>
                <w:lang w:val="nl-NL"/>
              </w:rPr>
              <w:t>Planningsmanagement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59B247" w14:textId="3352C1B4" w:rsidR="00424187" w:rsidRPr="00C73111" w:rsidRDefault="00424187" w:rsidP="00424187">
            <w:pPr>
              <w:spacing w:line="240" w:lineRule="auto"/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C73111">
              <w:t xml:space="preserve">€             </w:t>
            </w:r>
            <w:r w:rsidR="006B07F5">
              <w:t>366</w:t>
            </w:r>
            <w:r w:rsidR="007A0DC8" w:rsidRPr="007A0DC8">
              <w:t>.</w:t>
            </w:r>
            <w:r w:rsidR="006B07F5">
              <w:t>6</w:t>
            </w:r>
            <w:r w:rsidR="007A0DC8" w:rsidRPr="007A0DC8">
              <w:t>00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8F85B" w14:textId="372D5CE9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C752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</w:tcPr>
          <w:p w14:paraId="2E26441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424187" w:rsidRPr="00880EAA" w14:paraId="0432EF69" w14:textId="77777777" w:rsidTr="00135FD2">
        <w:trPr>
          <w:cantSplit/>
          <w:trHeight w:val="225"/>
        </w:trPr>
        <w:tc>
          <w:tcPr>
            <w:tcW w:w="3078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89CFE1E" w14:textId="77777777" w:rsidR="00424187" w:rsidRPr="003719A0" w:rsidRDefault="00424187" w:rsidP="00424187">
            <w:pPr>
              <w:ind w:left="-51" w:right="-108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CDB404" w14:textId="2E62A1E4" w:rsidR="00424187" w:rsidRPr="003719A0" w:rsidRDefault="0042418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 w:rsidRPr="005122B8">
              <w:rPr>
                <w:lang w:val="nl-NL"/>
              </w:rPr>
              <w:t>2</w:t>
            </w:r>
            <w:r w:rsidR="008D5245">
              <w:rPr>
                <w:lang w:val="nl-NL"/>
              </w:rPr>
              <w:t>.</w:t>
            </w:r>
            <w:r w:rsidRPr="005122B8">
              <w:rPr>
                <w:lang w:val="nl-NL"/>
              </w:rPr>
              <w:t xml:space="preserve"> </w:t>
            </w:r>
            <w:r w:rsidR="007F58A7" w:rsidRPr="007F58A7">
              <w:rPr>
                <w:lang w:val="nl-NL"/>
              </w:rPr>
              <w:t>Kennisborging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7FE59B" w14:textId="7E6327D9" w:rsidR="00424187" w:rsidRPr="00F60E7F" w:rsidRDefault="00424187" w:rsidP="00F60E7F">
            <w:pPr>
              <w:spacing w:line="240" w:lineRule="auto"/>
              <w:jc w:val="center"/>
            </w:pPr>
            <w:r w:rsidRPr="00C73111">
              <w:rPr>
                <w:lang w:val="nl-NL"/>
              </w:rPr>
              <w:t xml:space="preserve"> </w:t>
            </w:r>
            <w:r w:rsidRPr="00C73111">
              <w:t xml:space="preserve">€             </w:t>
            </w:r>
            <w:r w:rsidR="006B07F5">
              <w:t>366</w:t>
            </w:r>
            <w:r w:rsidR="007A0DC8">
              <w:t>.</w:t>
            </w:r>
            <w:r w:rsidR="006B07F5">
              <w:t>6</w:t>
            </w:r>
            <w:r w:rsidRPr="00C73111">
              <w:t xml:space="preserve">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2C983138" w14:textId="77777777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5A4F6E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049FDECC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424187" w:rsidRPr="0014778E" w14:paraId="5C4CF5D5" w14:textId="77777777" w:rsidTr="00135FD2">
        <w:trPr>
          <w:cantSplit/>
        </w:trPr>
        <w:tc>
          <w:tcPr>
            <w:tcW w:w="3078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14:paraId="747F4572" w14:textId="77777777" w:rsidR="00424187" w:rsidRPr="003719A0" w:rsidRDefault="00424187" w:rsidP="00424187">
            <w:pPr>
              <w:ind w:left="228" w:hanging="228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  <w:p w14:paraId="5198292A" w14:textId="48281FC5" w:rsidR="00424187" w:rsidRPr="003719A0" w:rsidRDefault="00424187" w:rsidP="00424187">
            <w:pPr>
              <w:ind w:left="228" w:hanging="228"/>
              <w:rPr>
                <w:rFonts w:asciiTheme="majorHAnsi" w:hAnsiTheme="majorHAnsi" w:cs="V&amp;W Syntax (Adobe)"/>
                <w:color w:val="000000"/>
                <w:lang w:val="nl-NL"/>
              </w:rPr>
            </w:pP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5.2.2 </w:t>
            </w:r>
            <w:r w:rsidR="007F58A7" w:rsidRPr="007F58A7">
              <w:rPr>
                <w:rFonts w:asciiTheme="majorHAnsi" w:hAnsiTheme="majorHAnsi" w:cs="V&amp;W Syntax (Adobe)"/>
                <w:color w:val="000000"/>
                <w:lang w:val="nl-NL"/>
              </w:rPr>
              <w:t>Minimale impact werkzaamheden op de natuur</w:t>
            </w:r>
            <w:r w:rsidR="007F58A7" w:rsidRPr="007F58A7">
              <w:rPr>
                <w:rStyle w:val="Verborgentekst"/>
                <w:rFonts w:asciiTheme="majorHAnsi" w:hAnsiTheme="majorHAnsi" w:cs="V&amp;W Syntax (Adobe)"/>
                <w:b w:val="0"/>
                <w:i w:val="0"/>
                <w:vanish w:val="0"/>
                <w:color w:val="000000"/>
                <w:sz w:val="18"/>
                <w:szCs w:val="18"/>
                <w:lang w:val="nl-NL"/>
              </w:rPr>
              <w:t xml:space="preserve"> </w:t>
            </w:r>
            <w:r w:rsidRPr="007F58A7">
              <w:rPr>
                <w:rStyle w:val="Verborgentekst"/>
                <w:rFonts w:asciiTheme="majorHAnsi" w:hAnsiTheme="majorHAnsi"/>
                <w:color w:val="000000"/>
                <w:sz w:val="18"/>
                <w:szCs w:val="18"/>
                <w:lang w:val="nl-NL"/>
              </w:rPr>
              <w:t>Benoemde activiteit/VTW’s</w:t>
            </w:r>
          </w:p>
        </w:tc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7008BF" w14:textId="4B81C830" w:rsidR="00424187" w:rsidRPr="003719A0" w:rsidRDefault="007F58A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>
              <w:rPr>
                <w:lang w:val="nl-NL"/>
              </w:rPr>
              <w:t>1</w:t>
            </w:r>
            <w:r w:rsidR="00424187" w:rsidRPr="005122B8">
              <w:rPr>
                <w:lang w:val="nl-NL"/>
              </w:rPr>
              <w:t>.</w:t>
            </w:r>
            <w:r>
              <w:rPr>
                <w:lang w:val="nl-NL"/>
              </w:rPr>
              <w:t xml:space="preserve"> </w:t>
            </w:r>
            <w:r w:rsidRPr="007F58A7">
              <w:rPr>
                <w:lang w:val="nl-NL"/>
              </w:rPr>
              <w:t>Duurzaamheid &amp; Innovatie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0C7515" w14:textId="1D4DE082" w:rsidR="00424187" w:rsidRPr="00C73111" w:rsidRDefault="00424187" w:rsidP="00424187">
            <w:pPr>
              <w:spacing w:line="240" w:lineRule="auto"/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C73111">
              <w:rPr>
                <w:lang w:val="nl-NL"/>
              </w:rPr>
              <w:t xml:space="preserve"> </w:t>
            </w:r>
            <w:r w:rsidRPr="00C73111">
              <w:t xml:space="preserve">€           </w:t>
            </w:r>
            <w:r w:rsidR="007A0DC8">
              <w:t>1</w:t>
            </w:r>
            <w:r w:rsidR="006B07F5">
              <w:t>83</w:t>
            </w:r>
            <w:r w:rsidR="00F60E7F">
              <w:t>.</w:t>
            </w:r>
            <w:r w:rsidR="006B07F5">
              <w:t>3</w:t>
            </w:r>
            <w:r w:rsidR="00A302E8">
              <w:t>00</w:t>
            </w:r>
            <w:r w:rsidRPr="00C73111">
              <w:t xml:space="preserve">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47D78" w14:textId="77777777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E527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252D7778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AB5BEC" w:rsidRPr="009C40CC" w14:paraId="1A1F9154" w14:textId="77777777" w:rsidTr="00AB5BEC">
        <w:tc>
          <w:tcPr>
            <w:tcW w:w="1050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8AD2E4" w14:textId="77777777" w:rsidR="00AB5BEC" w:rsidRPr="003719A0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Totale</w:t>
            </w:r>
            <w:proofErr w:type="spellEnd"/>
            <w:r w:rsidRPr="003719A0">
              <w:rPr>
                <w:rFonts w:asciiTheme="majorHAnsi" w:hAnsiTheme="majorHAnsi" w:cs="V&amp;W Syntax (Adobe)"/>
                <w:color w:val="000000"/>
              </w:rPr>
              <w:t xml:space="preserve"> </w:t>
            </w: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kwaliteitswaarde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9F1138" w14:textId="7A9ADFDB" w:rsidR="00AB5BEC" w:rsidRPr="003719A0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3B6483C3" w14:textId="77777777" w:rsidR="00AB5BEC" w:rsidRPr="003719A0" w:rsidRDefault="00AB5BEC" w:rsidP="003718DE">
            <w:pPr>
              <w:rPr>
                <w:rFonts w:asciiTheme="majorHAnsi" w:hAnsiTheme="majorHAnsi" w:cs="V&amp;W Syntax (Adobe)"/>
                <w:color w:val="000000"/>
              </w:rPr>
            </w:pPr>
          </w:p>
        </w:tc>
      </w:tr>
      <w:tr w:rsidR="00592B16" w:rsidRPr="009C40CC" w14:paraId="67E3AA19" w14:textId="77777777" w:rsidTr="003718DE"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81713EA" w14:textId="77777777" w:rsidR="00592B16" w:rsidRPr="003719A0" w:rsidRDefault="00592B16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Inschrijvingssom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3863CE07" w14:textId="77777777" w:rsidR="00592B16" w:rsidRPr="003719A0" w:rsidRDefault="00592B16" w:rsidP="003718DE">
            <w:pPr>
              <w:rPr>
                <w:rFonts w:asciiTheme="majorHAnsi" w:hAnsiTheme="majorHAnsi" w:cs="V&amp;W Syntax (Adobe)"/>
                <w:color w:val="000000"/>
                <w:highlight w:val="yellow"/>
              </w:rPr>
            </w:pPr>
          </w:p>
        </w:tc>
      </w:tr>
      <w:tr w:rsidR="00AB5BEC" w:rsidRPr="006B07F5" w14:paraId="6BBD1E82" w14:textId="77777777" w:rsidTr="003718DE"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846BB7" w14:textId="18E0EC2B" w:rsidR="00AB5BEC" w:rsidRPr="00743562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  <w:lang w:val="nl-NL"/>
              </w:rPr>
            </w:pPr>
            <w:r w:rsidRPr="00743562">
              <w:rPr>
                <w:rFonts w:asciiTheme="majorHAnsi" w:hAnsiTheme="majorHAnsi" w:cs="V&amp;W Syntax (Adobe)"/>
                <w:color w:val="000000"/>
                <w:lang w:val="nl-NL"/>
              </w:rPr>
              <w:t>Totale kwaliteitswaarde</w:t>
            </w:r>
            <w:r w:rsidR="00F002E0" w:rsidRPr="00743562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 </w:t>
            </w:r>
            <w:r w:rsidR="00743562" w:rsidRPr="00743562">
              <w:rPr>
                <w:rFonts w:asciiTheme="majorHAnsi" w:hAnsiTheme="majorHAnsi" w:cs="V&amp;W Syntax (Adobe)"/>
                <w:color w:val="000000"/>
                <w:lang w:val="nl-NL"/>
              </w:rPr>
              <w:t>(fictieve k</w:t>
            </w:r>
            <w:r w:rsidR="00743562">
              <w:rPr>
                <w:rFonts w:asciiTheme="majorHAnsi" w:hAnsiTheme="majorHAnsi" w:cs="V&amp;W Syntax (Adobe)"/>
                <w:color w:val="000000"/>
                <w:lang w:val="nl-NL"/>
              </w:rPr>
              <w:t>orting)</w:t>
            </w:r>
            <w:r w:rsidR="00F002E0" w:rsidRPr="00743562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                                                                                                                                 minus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14250853" w14:textId="77777777" w:rsidR="00AB5BEC" w:rsidRPr="00743562" w:rsidRDefault="00AB5BEC" w:rsidP="003718DE">
            <w:pPr>
              <w:rPr>
                <w:rFonts w:asciiTheme="majorHAnsi" w:hAnsiTheme="majorHAnsi" w:cs="V&amp;W Syntax (Adobe)"/>
                <w:color w:val="000000"/>
                <w:highlight w:val="yellow"/>
                <w:lang w:val="nl-NL"/>
              </w:rPr>
            </w:pPr>
          </w:p>
        </w:tc>
      </w:tr>
      <w:tr w:rsidR="00592B16" w:rsidRPr="006B07F5" w14:paraId="00D6080B" w14:textId="77777777" w:rsidTr="003718DE">
        <w:trPr>
          <w:trHeight w:val="433"/>
        </w:trPr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24016CD5" w14:textId="77777777" w:rsidR="00592B16" w:rsidRPr="003719A0" w:rsidRDefault="00592B16" w:rsidP="0099522A">
            <w:pPr>
              <w:tabs>
                <w:tab w:val="left" w:pos="2772"/>
                <w:tab w:val="right" w:pos="11637"/>
              </w:tabs>
              <w:spacing w:before="60" w:after="60"/>
              <w:ind w:left="-51"/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</w:pPr>
            <w:r w:rsidRPr="003719A0"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  <w:t>Fictieve inschrijvingssom</w:t>
            </w:r>
            <w:r w:rsidRPr="003719A0">
              <w:rPr>
                <w:rFonts w:asciiTheme="majorHAnsi" w:hAnsiTheme="majorHAnsi" w:cs="V&amp;W Syntax (Adobe)"/>
                <w:color w:val="000000"/>
                <w:lang w:val="nl-NL"/>
              </w:rPr>
              <w:tab/>
              <w:t>(Inschrijvingssom minus Totale kwaliteitswaarde)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808080"/>
          </w:tcPr>
          <w:p w14:paraId="65B8E27F" w14:textId="77777777" w:rsidR="00592B16" w:rsidRPr="003719A0" w:rsidRDefault="00592B16" w:rsidP="003718DE">
            <w:pPr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</w:tbl>
    <w:p w14:paraId="2DFF42AC" w14:textId="77777777" w:rsidR="003F5EB0" w:rsidRDefault="003F5EB0" w:rsidP="003F5EB0">
      <w:pPr>
        <w:rPr>
          <w:lang w:val="nl-NL"/>
        </w:rPr>
      </w:pPr>
    </w:p>
    <w:p w14:paraId="0142F3A2" w14:textId="77777777" w:rsidR="002A38E3" w:rsidRDefault="002A38E3" w:rsidP="003719A0">
      <w:pPr>
        <w:spacing w:line="240" w:lineRule="auto"/>
        <w:rPr>
          <w:lang w:val="nl-NL"/>
        </w:rPr>
      </w:pPr>
    </w:p>
    <w:p w14:paraId="4EA4619D" w14:textId="77777777" w:rsidR="002A38E3" w:rsidRDefault="002A38E3" w:rsidP="0099522A">
      <w:pPr>
        <w:spacing w:line="240" w:lineRule="auto"/>
        <w:rPr>
          <w:lang w:val="nl-NL"/>
        </w:rPr>
      </w:pPr>
    </w:p>
    <w:sectPr w:rsidR="002A38E3" w:rsidSect="00592B16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BB4C" w14:textId="77777777" w:rsidR="00592B16" w:rsidRDefault="00592B16" w:rsidP="0088501B">
      <w:r>
        <w:separator/>
      </w:r>
    </w:p>
  </w:endnote>
  <w:endnote w:type="continuationSeparator" w:id="0">
    <w:p w14:paraId="27C7B7B0" w14:textId="77777777" w:rsidR="00592B16" w:rsidRDefault="00592B1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6CE7F" w14:textId="77777777" w:rsidR="00592B16" w:rsidRDefault="00592B16" w:rsidP="0088501B">
      <w:r>
        <w:separator/>
      </w:r>
    </w:p>
  </w:footnote>
  <w:footnote w:type="continuationSeparator" w:id="0">
    <w:p w14:paraId="3AD10A04" w14:textId="77777777" w:rsidR="00592B16" w:rsidRDefault="00592B16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abstractNum w:abstractNumId="31" w15:restartNumberingAfterBreak="0">
    <w:nsid w:val="7EE15938"/>
    <w:multiLevelType w:val="multilevel"/>
    <w:tmpl w:val="CCD6C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484615625">
    <w:abstractNumId w:val="9"/>
  </w:num>
  <w:num w:numId="2" w16cid:durableId="676269917">
    <w:abstractNumId w:val="11"/>
  </w:num>
  <w:num w:numId="3" w16cid:durableId="207306428">
    <w:abstractNumId w:val="28"/>
  </w:num>
  <w:num w:numId="4" w16cid:durableId="100078990">
    <w:abstractNumId w:val="10"/>
  </w:num>
  <w:num w:numId="5" w16cid:durableId="1036007334">
    <w:abstractNumId w:val="15"/>
  </w:num>
  <w:num w:numId="6" w16cid:durableId="788664289">
    <w:abstractNumId w:val="19"/>
  </w:num>
  <w:num w:numId="7" w16cid:durableId="262881371">
    <w:abstractNumId w:val="2"/>
  </w:num>
  <w:num w:numId="8" w16cid:durableId="771706591">
    <w:abstractNumId w:val="1"/>
  </w:num>
  <w:num w:numId="9" w16cid:durableId="810512488">
    <w:abstractNumId w:val="0"/>
  </w:num>
  <w:num w:numId="10" w16cid:durableId="1677919258">
    <w:abstractNumId w:val="7"/>
  </w:num>
  <w:num w:numId="11" w16cid:durableId="618531117">
    <w:abstractNumId w:val="5"/>
  </w:num>
  <w:num w:numId="12" w16cid:durableId="1743258664">
    <w:abstractNumId w:val="5"/>
  </w:num>
  <w:num w:numId="13" w16cid:durableId="817649670">
    <w:abstractNumId w:val="29"/>
  </w:num>
  <w:num w:numId="14" w16cid:durableId="915866299">
    <w:abstractNumId w:val="3"/>
  </w:num>
  <w:num w:numId="15" w16cid:durableId="352459112">
    <w:abstractNumId w:val="16"/>
  </w:num>
  <w:num w:numId="16" w16cid:durableId="956985919">
    <w:abstractNumId w:val="23"/>
  </w:num>
  <w:num w:numId="17" w16cid:durableId="306400619">
    <w:abstractNumId w:val="8"/>
  </w:num>
  <w:num w:numId="18" w16cid:durableId="1319652554">
    <w:abstractNumId w:val="20"/>
  </w:num>
  <w:num w:numId="19" w16cid:durableId="1003387625">
    <w:abstractNumId w:val="30"/>
  </w:num>
  <w:num w:numId="20" w16cid:durableId="146482049">
    <w:abstractNumId w:val="12"/>
  </w:num>
  <w:num w:numId="21" w16cid:durableId="648169600">
    <w:abstractNumId w:val="22"/>
  </w:num>
  <w:num w:numId="22" w16cid:durableId="1814563216">
    <w:abstractNumId w:val="25"/>
  </w:num>
  <w:num w:numId="23" w16cid:durableId="1020544570">
    <w:abstractNumId w:val="17"/>
  </w:num>
  <w:num w:numId="24" w16cid:durableId="184683433">
    <w:abstractNumId w:val="27"/>
  </w:num>
  <w:num w:numId="25" w16cid:durableId="1244873547">
    <w:abstractNumId w:val="26"/>
  </w:num>
  <w:num w:numId="26" w16cid:durableId="891580332">
    <w:abstractNumId w:val="6"/>
  </w:num>
  <w:num w:numId="27" w16cid:durableId="1021710474">
    <w:abstractNumId w:val="14"/>
  </w:num>
  <w:num w:numId="28" w16cid:durableId="1236163844">
    <w:abstractNumId w:val="21"/>
  </w:num>
  <w:num w:numId="29" w16cid:durableId="2119449093">
    <w:abstractNumId w:val="4"/>
  </w:num>
  <w:num w:numId="30" w16cid:durableId="1654287789">
    <w:abstractNumId w:val="13"/>
  </w:num>
  <w:num w:numId="31" w16cid:durableId="2062513101">
    <w:abstractNumId w:val="24"/>
  </w:num>
  <w:num w:numId="32" w16cid:durableId="1793160813">
    <w:abstractNumId w:val="31"/>
  </w:num>
  <w:num w:numId="33" w16cid:durableId="15026942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B16"/>
    <w:rsid w:val="00002D12"/>
    <w:rsid w:val="00043163"/>
    <w:rsid w:val="00053E80"/>
    <w:rsid w:val="00056D70"/>
    <w:rsid w:val="000A0DBC"/>
    <w:rsid w:val="000B31FB"/>
    <w:rsid w:val="000B3F94"/>
    <w:rsid w:val="000E1F3B"/>
    <w:rsid w:val="001406A1"/>
    <w:rsid w:val="00173156"/>
    <w:rsid w:val="001D6F03"/>
    <w:rsid w:val="001E375C"/>
    <w:rsid w:val="00200C9F"/>
    <w:rsid w:val="00286930"/>
    <w:rsid w:val="002A38E3"/>
    <w:rsid w:val="002A6578"/>
    <w:rsid w:val="002B1092"/>
    <w:rsid w:val="002E0FD2"/>
    <w:rsid w:val="00311BF2"/>
    <w:rsid w:val="0033418A"/>
    <w:rsid w:val="003719A0"/>
    <w:rsid w:val="00371CE2"/>
    <w:rsid w:val="0038549E"/>
    <w:rsid w:val="003C4BF2"/>
    <w:rsid w:val="003D51FB"/>
    <w:rsid w:val="003F5EB0"/>
    <w:rsid w:val="003F6EDB"/>
    <w:rsid w:val="0040142D"/>
    <w:rsid w:val="0040571B"/>
    <w:rsid w:val="004071ED"/>
    <w:rsid w:val="00424187"/>
    <w:rsid w:val="00450447"/>
    <w:rsid w:val="004B0EA1"/>
    <w:rsid w:val="004B6EB9"/>
    <w:rsid w:val="004C3E63"/>
    <w:rsid w:val="004D766D"/>
    <w:rsid w:val="005122B8"/>
    <w:rsid w:val="00592B16"/>
    <w:rsid w:val="005A4FBE"/>
    <w:rsid w:val="005D2CF1"/>
    <w:rsid w:val="005E046F"/>
    <w:rsid w:val="005F517F"/>
    <w:rsid w:val="006006F5"/>
    <w:rsid w:val="006155D7"/>
    <w:rsid w:val="00650A9B"/>
    <w:rsid w:val="00651773"/>
    <w:rsid w:val="006737A9"/>
    <w:rsid w:val="006B07F5"/>
    <w:rsid w:val="006D2E66"/>
    <w:rsid w:val="006F42D7"/>
    <w:rsid w:val="007264E7"/>
    <w:rsid w:val="00743562"/>
    <w:rsid w:val="007435A7"/>
    <w:rsid w:val="00745468"/>
    <w:rsid w:val="00763275"/>
    <w:rsid w:val="007A0DC8"/>
    <w:rsid w:val="007D076C"/>
    <w:rsid w:val="007D0C4B"/>
    <w:rsid w:val="007F4AEA"/>
    <w:rsid w:val="007F58A7"/>
    <w:rsid w:val="008457C8"/>
    <w:rsid w:val="0088386A"/>
    <w:rsid w:val="0088501B"/>
    <w:rsid w:val="00895703"/>
    <w:rsid w:val="008D2753"/>
    <w:rsid w:val="008D5245"/>
    <w:rsid w:val="008E3581"/>
    <w:rsid w:val="00905289"/>
    <w:rsid w:val="00923CC5"/>
    <w:rsid w:val="009504C7"/>
    <w:rsid w:val="0099522A"/>
    <w:rsid w:val="009C5CF5"/>
    <w:rsid w:val="00A302E8"/>
    <w:rsid w:val="00A32591"/>
    <w:rsid w:val="00A76876"/>
    <w:rsid w:val="00A77ABF"/>
    <w:rsid w:val="00A840CE"/>
    <w:rsid w:val="00A863E9"/>
    <w:rsid w:val="00AB5BEC"/>
    <w:rsid w:val="00AE555F"/>
    <w:rsid w:val="00B022C4"/>
    <w:rsid w:val="00B5390B"/>
    <w:rsid w:val="00B559E9"/>
    <w:rsid w:val="00B72222"/>
    <w:rsid w:val="00B80650"/>
    <w:rsid w:val="00BF0C95"/>
    <w:rsid w:val="00C021CB"/>
    <w:rsid w:val="00C27D17"/>
    <w:rsid w:val="00C36FAA"/>
    <w:rsid w:val="00C71133"/>
    <w:rsid w:val="00C73111"/>
    <w:rsid w:val="00CA55CC"/>
    <w:rsid w:val="00CB3317"/>
    <w:rsid w:val="00CD5E14"/>
    <w:rsid w:val="00CF46FB"/>
    <w:rsid w:val="00D10125"/>
    <w:rsid w:val="00D40330"/>
    <w:rsid w:val="00D87B3D"/>
    <w:rsid w:val="00DA3555"/>
    <w:rsid w:val="00DF030B"/>
    <w:rsid w:val="00E456EE"/>
    <w:rsid w:val="00EC5ACC"/>
    <w:rsid w:val="00ED7AB9"/>
    <w:rsid w:val="00EE1601"/>
    <w:rsid w:val="00EE5BBE"/>
    <w:rsid w:val="00F002E0"/>
    <w:rsid w:val="00F60E7F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572E09E"/>
  <w15:chartTrackingRefBased/>
  <w15:docId w15:val="{12AE1073-F707-414A-92DD-3CF65B676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592B16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Verborgentekst">
    <w:name w:val="Verborgen tekst"/>
    <w:rsid w:val="00592B16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tabeltekst">
    <w:name w:val="tabeltekst"/>
    <w:basedOn w:val="Standaard"/>
    <w:link w:val="tabeltekstChar"/>
    <w:rsid w:val="003719A0"/>
    <w:pPr>
      <w:keepNext/>
      <w:keepLines/>
      <w:spacing w:before="20" w:after="20" w:line="240" w:lineRule="auto"/>
    </w:pPr>
    <w:rPr>
      <w:rFonts w:ascii="Arial" w:eastAsia="Times New Roman" w:hAnsi="Arial" w:cs="Times New Roman"/>
      <w:sz w:val="19"/>
      <w:szCs w:val="20"/>
      <w:lang w:val="nl-NL" w:eastAsia="nl-NL"/>
    </w:rPr>
  </w:style>
  <w:style w:type="character" w:customStyle="1" w:styleId="tabeltekstChar">
    <w:name w:val="tabeltekst Char"/>
    <w:link w:val="tabeltekst"/>
    <w:rsid w:val="003719A0"/>
    <w:rPr>
      <w:rFonts w:ascii="Arial" w:eastAsia="Times New Roman" w:hAnsi="Arial" w:cs="Times New Roman"/>
      <w:sz w:val="19"/>
      <w:szCs w:val="20"/>
      <w:lang w:eastAsia="nl-NL"/>
    </w:rPr>
  </w:style>
  <w:style w:type="table" w:customStyle="1" w:styleId="Tabelraster2">
    <w:name w:val="Tabelraster2"/>
    <w:basedOn w:val="Standaardtabel"/>
    <w:next w:val="Tabelraster"/>
    <w:rsid w:val="002A38E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1E375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E375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E375C"/>
    <w:rPr>
      <w:rFonts w:ascii="Verdana" w:hAnsi="Verdana"/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E375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E375C"/>
    <w:rPr>
      <w:rFonts w:ascii="Verdana" w:hAnsi="Verdana"/>
      <w:b/>
      <w:bCs/>
      <w:sz w:val="20"/>
      <w:szCs w:val="20"/>
      <w:lang w:val="en-US"/>
    </w:rPr>
  </w:style>
  <w:style w:type="paragraph" w:styleId="Revisie">
    <w:name w:val="Revision"/>
    <w:hidden/>
    <w:uiPriority w:val="99"/>
    <w:semiHidden/>
    <w:rsid w:val="001E375C"/>
    <w:rPr>
      <w:rFonts w:ascii="Verdana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Arendse-Koopman, Christine (CIV)</dc:creator>
  <cp:keywords/>
  <dc:description/>
  <cp:lastModifiedBy>Arendse-Koopman, Christine (RWS CIV)</cp:lastModifiedBy>
  <cp:revision>7</cp:revision>
  <dcterms:created xsi:type="dcterms:W3CDTF">2025-04-30T16:17:00Z</dcterms:created>
  <dcterms:modified xsi:type="dcterms:W3CDTF">2025-05-19T09:22:00Z</dcterms:modified>
</cp:coreProperties>
</file>